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4872213" name="019fa77b-df71-790b-8b6f-5877ee6f77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66258" name="019fa77b-df71-790b-8b6f-5877ee6f778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1412" name="019fa77e-afba-7e1a-9f0c-cbbeb92cf8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071514" name="019fa77e-afba-7e1a-9f0c-cbbeb92cf80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55612" name="019fa781-f990-782b-8966-c07b2683da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31383" name="019fa781-f990-782b-8966-c07b2683da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8920713" name="019fa789-e545-797b-ab91-11b7a9a40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054681" name="019fa789-e545-797b-ab91-11b7a9a403f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3552564" name="019fa78d-f625-7951-8130-51daa96cd6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301921" name="019fa78d-f625-7951-8130-51daa96cd6f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3960846" name="019fa79a-0aa5-7892-a6ee-1b5ee09560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522456" name="019fa79a-0aa5-7892-a6ee-1b5ee095609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4655344" name="019fa79b-3c6b-7839-83de-f87a05f6c3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106263" name="019fa79b-3c6b-7839-83de-f87a05f6c3d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 Keller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5227033" name="019fa7a2-a0e2-75d2-ae6d-d76201b00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570020" name="019fa7a2-a0e2-75d2-ae6d-d76201b0091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5894962" name="019fa7a5-cd78-7456-870f-fc647931e6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716935" name="019fa7a5-cd78-7456-870f-fc647931e6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3330424" name="019fa782-b609-7558-9c50-43d4994e2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086106" name="019fa782-b609-7558-9c50-43d4994e2f5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026631" name="019fa78a-6648-7bcb-8725-5d9d59dee8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376154" name="019fa78a-6648-7bcb-8725-5d9d59dee89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5986378" name="019fa79a-99bb-7729-8ac0-ad49a2443f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879361" name="019fa79a-99bb-7729-8ac0-ad49a2443f3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9018014" name="019fa79b-da4b-7f2f-93de-aba8926343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022819" name="019fa79b-da4b-7f2f-93de-aba89263432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Keller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4051212" name="019fa7a4-2df2-701c-9022-4e2bc2bfc6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473045" name="019fa7a4-2df2-701c-9022-4e2bc2bfc6a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984099" name="019fa78b-049c-76cb-9323-115a07f499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403313" name="019fa78b-049c-76cb-9323-115a07f499c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1995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5637956" name="019fa79d-b5b5-7999-97b2-638a586f1f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703647" name="019fa79d-b5b5-7999-97b2-638a586f1f4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2762429" name="019fa79e-b09c-7d59-9e3e-b168cd5a04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96835" name="019fa79e-b09c-7d59-9e3e-b168cd5a04d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8883395" name="019fa79f-e0ba-7624-b620-1f514a126d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834879" name="019fa79f-e0ba-7624-b620-1f514a126df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WC/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1941920" name="019fa7a1-aacf-78c2-8892-558e6c4b59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979995" name="019fa7a1-aacf-78c2-8892-558e6c4b59a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883547" name="019fa7aa-597b-73f4-b2cc-e86447476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463180" name="019fa7aa-597b-73f4-b2cc-e8644747612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Lochweg 26, 5033 Buchs</w:t>
          </w:r>
        </w:p>
        <w:p>
          <w:pPr>
            <w:spacing w:before="0" w:after="0"/>
          </w:pPr>
          <w:r>
            <w:t>1086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